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63F37" w14:textId="36B50EE3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 </w:t>
      </w:r>
      <w:r w:rsidR="0038764D">
        <w:rPr>
          <w:b/>
          <w:bCs/>
          <w:sz w:val="40"/>
          <w:szCs w:val="40"/>
        </w:rPr>
        <w:t>3</w:t>
      </w:r>
      <w:bookmarkStart w:id="0" w:name="_GoBack"/>
      <w:bookmarkEnd w:id="0"/>
      <w:r w:rsidR="0083169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4EC42741" w14:textId="77777777" w:rsidR="00FD0FAE" w:rsidRDefault="00FD0FAE" w:rsidP="003C19FE"/>
    <w:p w14:paraId="5622BACF" w14:textId="77777777" w:rsidR="003C19FE" w:rsidRPr="003C19FE" w:rsidRDefault="003C19FE" w:rsidP="003C19FE">
      <w:r w:rsidRPr="003C19FE">
        <w:t>De hierna te noemen inschrijver(s):</w:t>
      </w:r>
    </w:p>
    <w:p w14:paraId="0D657B02" w14:textId="77777777" w:rsidR="00220940" w:rsidRDefault="00220940" w:rsidP="003C19FE"/>
    <w:p w14:paraId="092CAD1C" w14:textId="77777777" w:rsidR="00FD0FAE" w:rsidRDefault="003C19FE" w:rsidP="003C19FE">
      <w:r w:rsidRPr="003C19FE">
        <w:t xml:space="preserve">a. _____________________________________________ </w:t>
      </w:r>
    </w:p>
    <w:p w14:paraId="11F9B330" w14:textId="77777777" w:rsidR="00FD0FAE" w:rsidRDefault="003C19FE" w:rsidP="003C19FE">
      <w:r w:rsidRPr="003C19FE">
        <w:t xml:space="preserve">gevestigd te: _______________________________________ </w:t>
      </w:r>
    </w:p>
    <w:p w14:paraId="335BEBC4" w14:textId="77777777" w:rsidR="003C19FE" w:rsidRPr="003C19FE" w:rsidRDefault="003C19FE" w:rsidP="003C19FE">
      <w:r w:rsidRPr="003C19FE">
        <w:t>KVK-nummer ______________________________</w:t>
      </w:r>
    </w:p>
    <w:p w14:paraId="687081F0" w14:textId="77777777" w:rsidR="00220940" w:rsidRDefault="00220940" w:rsidP="003C19FE"/>
    <w:p w14:paraId="3F35B5D2" w14:textId="77777777" w:rsidR="00FD0FAE" w:rsidRDefault="003C19FE" w:rsidP="003C19FE">
      <w:r w:rsidRPr="003C19FE">
        <w:t xml:space="preserve">b. _____________________________________________ </w:t>
      </w:r>
    </w:p>
    <w:p w14:paraId="0A8D06C5" w14:textId="77777777" w:rsidR="00FD0FAE" w:rsidRDefault="003C19FE" w:rsidP="003C19FE">
      <w:r w:rsidRPr="003C19FE">
        <w:t xml:space="preserve">gevestigd te: _______________________________________ </w:t>
      </w:r>
    </w:p>
    <w:p w14:paraId="5F495FFF" w14:textId="77777777" w:rsidR="003C19FE" w:rsidRPr="003C19FE" w:rsidRDefault="003C19FE" w:rsidP="003C19FE">
      <w:r w:rsidRPr="003C19FE">
        <w:t>KVK-nummer ______________________________</w:t>
      </w:r>
    </w:p>
    <w:p w14:paraId="1CF4AED4" w14:textId="77777777" w:rsidR="00220940" w:rsidRDefault="00220940" w:rsidP="003C19FE"/>
    <w:p w14:paraId="71E3B1C9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472863C1" w14:textId="77777777" w:rsidR="00FD0FAE" w:rsidRDefault="00FD0FAE" w:rsidP="003C19FE"/>
    <w:p w14:paraId="7387C724" w14:textId="77777777" w:rsidR="003C19FE" w:rsidRPr="003C19FE" w:rsidRDefault="003C19FE" w:rsidP="003C19FE">
      <w:r w:rsidRPr="00854C91">
        <w:rPr>
          <w:b/>
        </w:rPr>
        <w:t>verklaart (verklaren) zich door ondertekening dezes bereid de opdracht voor</w:t>
      </w:r>
      <w:r w:rsidRPr="003C19FE">
        <w:t>:</w:t>
      </w:r>
    </w:p>
    <w:p w14:paraId="3AEF9CBA" w14:textId="667A3D6E" w:rsidR="00220940" w:rsidRDefault="00220940" w:rsidP="003C19FE">
      <w:pPr>
        <w:rPr>
          <w:sz w:val="28"/>
          <w:szCs w:val="28"/>
        </w:rPr>
      </w:pPr>
    </w:p>
    <w:p w14:paraId="1AB5712C" w14:textId="77777777" w:rsidR="00405D03" w:rsidRPr="00405D03" w:rsidRDefault="00405D03" w:rsidP="00405D03">
      <w:pPr>
        <w:pStyle w:val="Koptekst"/>
        <w:spacing w:line="276" w:lineRule="auto"/>
        <w:rPr>
          <w:b/>
          <w:i/>
          <w:noProof/>
          <w:sz w:val="24"/>
          <w:szCs w:val="24"/>
          <w:highlight w:val="yellow"/>
        </w:rPr>
      </w:pPr>
      <w:r w:rsidRPr="00405D03">
        <w:rPr>
          <w:b/>
          <w:i/>
          <w:noProof/>
          <w:sz w:val="24"/>
          <w:szCs w:val="24"/>
          <w:highlight w:val="yellow"/>
        </w:rPr>
        <w:t>Keuze maken</w:t>
      </w:r>
    </w:p>
    <w:p w14:paraId="5DE55B0F" w14:textId="249F9F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1: </w:t>
      </w:r>
      <w:bookmarkStart w:id="1" w:name="_Hlk522827108"/>
      <w:r w:rsidRPr="00405D03">
        <w:rPr>
          <w:b/>
          <w:noProof/>
          <w:sz w:val="24"/>
          <w:szCs w:val="24"/>
          <w:highlight w:val="yellow"/>
        </w:rPr>
        <w:t>Leveren en plaatsen</w:t>
      </w:r>
      <w:bookmarkEnd w:id="1"/>
      <w:r w:rsidRPr="00405D03">
        <w:rPr>
          <w:b/>
          <w:noProof/>
          <w:sz w:val="24"/>
          <w:szCs w:val="24"/>
          <w:highlight w:val="yellow"/>
        </w:rPr>
        <w:t xml:space="preserve"> van RVS speel- en sporttoestellen</w:t>
      </w:r>
    </w:p>
    <w:p w14:paraId="42E3291D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>Perceel 2: Leveren en plaatsen van stalen, aluminium en kunststof speel- en sporttoestellen</w:t>
      </w:r>
    </w:p>
    <w:p w14:paraId="1753A245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3: </w:t>
      </w:r>
      <w:bookmarkStart w:id="2" w:name="_Hlk522827130"/>
      <w:r w:rsidRPr="00405D03">
        <w:rPr>
          <w:b/>
          <w:noProof/>
          <w:sz w:val="24"/>
          <w:szCs w:val="24"/>
          <w:highlight w:val="yellow"/>
        </w:rPr>
        <w:t xml:space="preserve">Leveren en plaatsen van natuurlijk houten </w:t>
      </w:r>
      <w:bookmarkEnd w:id="2"/>
      <w:r w:rsidRPr="00405D03">
        <w:rPr>
          <w:b/>
          <w:noProof/>
          <w:sz w:val="24"/>
          <w:szCs w:val="24"/>
          <w:highlight w:val="yellow"/>
        </w:rPr>
        <w:t>speel- en sporttoestellen</w:t>
      </w:r>
    </w:p>
    <w:p w14:paraId="7E84EDFB" w14:textId="77777777" w:rsidR="00405D03" w:rsidRPr="00405D03" w:rsidRDefault="00405D03" w:rsidP="00405D03">
      <w:pPr>
        <w:pStyle w:val="Koptekst"/>
        <w:spacing w:line="276" w:lineRule="auto"/>
        <w:rPr>
          <w:b/>
          <w:noProof/>
          <w:sz w:val="24"/>
          <w:szCs w:val="24"/>
          <w:highlight w:val="yellow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4: </w:t>
      </w:r>
      <w:bookmarkStart w:id="3" w:name="_Hlk522827148"/>
      <w:r w:rsidRPr="00405D03">
        <w:rPr>
          <w:b/>
          <w:noProof/>
          <w:sz w:val="24"/>
          <w:szCs w:val="24"/>
          <w:highlight w:val="yellow"/>
        </w:rPr>
        <w:t xml:space="preserve">Leveren en plaatsen van geschaafd houten </w:t>
      </w:r>
      <w:bookmarkEnd w:id="3"/>
      <w:r w:rsidRPr="00405D03">
        <w:rPr>
          <w:b/>
          <w:noProof/>
          <w:sz w:val="24"/>
          <w:szCs w:val="24"/>
          <w:highlight w:val="yellow"/>
        </w:rPr>
        <w:t>speel- en sporttoestellen</w:t>
      </w:r>
    </w:p>
    <w:p w14:paraId="111EE7B0" w14:textId="3DC36FC3" w:rsidR="00FD0FAE" w:rsidRPr="00405D03" w:rsidRDefault="00405D03" w:rsidP="00405D03">
      <w:pPr>
        <w:rPr>
          <w:b/>
          <w:noProof/>
          <w:sz w:val="24"/>
          <w:szCs w:val="24"/>
        </w:rPr>
      </w:pPr>
      <w:r w:rsidRPr="00405D03">
        <w:rPr>
          <w:b/>
          <w:noProof/>
          <w:sz w:val="24"/>
          <w:szCs w:val="24"/>
          <w:highlight w:val="yellow"/>
        </w:rPr>
        <w:t xml:space="preserve">Perceel 5: </w:t>
      </w:r>
      <w:bookmarkStart w:id="4" w:name="_Hlk522827158"/>
      <w:r w:rsidRPr="00405D03">
        <w:rPr>
          <w:b/>
          <w:noProof/>
          <w:sz w:val="24"/>
          <w:szCs w:val="24"/>
          <w:highlight w:val="yellow"/>
        </w:rPr>
        <w:t xml:space="preserve">Leveren en aanbrengen </w:t>
      </w:r>
      <w:bookmarkEnd w:id="4"/>
      <w:r w:rsidRPr="00405D03">
        <w:rPr>
          <w:b/>
          <w:noProof/>
          <w:sz w:val="24"/>
          <w:szCs w:val="24"/>
          <w:highlight w:val="yellow"/>
        </w:rPr>
        <w:t>van valondergronden</w:t>
      </w:r>
    </w:p>
    <w:p w14:paraId="0DA37052" w14:textId="77777777" w:rsidR="00405D03" w:rsidRDefault="00405D03" w:rsidP="00405D03"/>
    <w:p w14:paraId="6AA10F33" w14:textId="00A45D98" w:rsidR="004C6BB4" w:rsidRPr="00854C91" w:rsidRDefault="003C19FE" w:rsidP="003C19FE">
      <w:pPr>
        <w:rPr>
          <w:b/>
        </w:rPr>
      </w:pPr>
      <w:r w:rsidRPr="00854C91">
        <w:rPr>
          <w:b/>
        </w:rPr>
        <w:t xml:space="preserve">uit te voeren </w:t>
      </w:r>
      <w:r w:rsidR="004C6BB4" w:rsidRPr="00854C91">
        <w:rPr>
          <w:b/>
        </w:rPr>
        <w:t>conform de ingediende</w:t>
      </w:r>
      <w:r w:rsidR="00DE49A7">
        <w:rPr>
          <w:b/>
        </w:rPr>
        <w:t xml:space="preserve"> prijzen</w:t>
      </w:r>
      <w:r w:rsidR="004C6BB4" w:rsidRPr="00854C91">
        <w:rPr>
          <w:b/>
        </w:rPr>
        <w:t xml:space="preserve">. </w:t>
      </w:r>
    </w:p>
    <w:p w14:paraId="114E9816" w14:textId="77777777" w:rsidR="004C6BB4" w:rsidRDefault="004C6BB4" w:rsidP="003C19FE"/>
    <w:p w14:paraId="72B33531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00C9076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5D0EDBDA" w14:textId="77777777" w:rsidR="00FD0FAE" w:rsidRDefault="00FD0FAE" w:rsidP="003C19FE"/>
    <w:p w14:paraId="1E1523FF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C12B366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647907A6" w14:textId="77777777" w:rsidR="00FD0FAE" w:rsidRDefault="00FD0FAE" w:rsidP="003C19FE"/>
    <w:p w14:paraId="1BAE5ED9" w14:textId="77777777" w:rsidR="00367491" w:rsidRDefault="00367491" w:rsidP="003C19FE"/>
    <w:p w14:paraId="0B7976AA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4DCA0457" w14:textId="77777777" w:rsidR="00220940" w:rsidRDefault="00220940" w:rsidP="003C19FE"/>
    <w:p w14:paraId="5A155A5E" w14:textId="77777777" w:rsidR="003C19FE" w:rsidRPr="003C19FE" w:rsidRDefault="003C19FE" w:rsidP="003C19FE">
      <w:r w:rsidRPr="003C19FE">
        <w:t>De inschrijver(s)</w:t>
      </w:r>
    </w:p>
    <w:p w14:paraId="00389D0C" w14:textId="77777777" w:rsidR="00367491" w:rsidRDefault="00367491" w:rsidP="003C19FE"/>
    <w:p w14:paraId="16ED811F" w14:textId="77777777" w:rsidR="00FD0FAE" w:rsidRDefault="003C19FE" w:rsidP="003C19FE">
      <w:r w:rsidRPr="003C19FE">
        <w:t>a. ___________________________________ (naam)</w:t>
      </w:r>
    </w:p>
    <w:p w14:paraId="307F38BD" w14:textId="77777777" w:rsidR="00367491" w:rsidRDefault="00367491" w:rsidP="003C19FE"/>
    <w:p w14:paraId="1BB06E87" w14:textId="77777777" w:rsidR="003C19FE" w:rsidRDefault="003C19FE" w:rsidP="003C19FE">
      <w:r w:rsidRPr="003C19FE">
        <w:t xml:space="preserve"> ___________________________________ (functie)</w:t>
      </w:r>
    </w:p>
    <w:p w14:paraId="5A8D021D" w14:textId="77777777" w:rsidR="006B77D2" w:rsidRDefault="006B77D2" w:rsidP="006B77D2">
      <w:pPr>
        <w:jc w:val="right"/>
      </w:pPr>
    </w:p>
    <w:p w14:paraId="6E9700E7" w14:textId="77777777" w:rsidR="006B77D2" w:rsidRPr="003C19FE" w:rsidRDefault="006B77D2" w:rsidP="006B77D2">
      <w:pPr>
        <w:jc w:val="right"/>
      </w:pPr>
      <w:r w:rsidRPr="003C19FE">
        <w:lastRenderedPageBreak/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20A8D1D" w14:textId="77777777" w:rsidR="00FD0FAE" w:rsidRDefault="00FD0FAE" w:rsidP="003C19FE"/>
    <w:p w14:paraId="59D45A4A" w14:textId="77777777" w:rsidR="006B77D2" w:rsidRDefault="006B77D2" w:rsidP="003C19FE"/>
    <w:p w14:paraId="4298B109" w14:textId="77777777" w:rsidR="00FD0FAE" w:rsidRDefault="003C19FE" w:rsidP="003C19FE">
      <w:r w:rsidRPr="003C19FE">
        <w:t xml:space="preserve">b. ___________________________________ (naam) </w:t>
      </w:r>
    </w:p>
    <w:p w14:paraId="76CC6C2D" w14:textId="77777777" w:rsidR="00367491" w:rsidRDefault="00367491" w:rsidP="003C19FE"/>
    <w:p w14:paraId="1B5EE63F" w14:textId="77777777" w:rsidR="003C19FE" w:rsidRPr="003C19FE" w:rsidRDefault="003C19FE" w:rsidP="003C19FE">
      <w:r w:rsidRPr="003C19FE">
        <w:t>___________________________________ (functie)</w:t>
      </w:r>
    </w:p>
    <w:p w14:paraId="22B3C7F2" w14:textId="77777777" w:rsidR="006B77D2" w:rsidRDefault="006B77D2" w:rsidP="006B77D2">
      <w:pPr>
        <w:jc w:val="right"/>
      </w:pPr>
    </w:p>
    <w:p w14:paraId="33346168" w14:textId="47F28A8C" w:rsidR="006B77D2" w:rsidRDefault="006B77D2" w:rsidP="00854C91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66ED4" w14:textId="77777777" w:rsidR="000A4261" w:rsidRDefault="000A4261" w:rsidP="00220940">
      <w:pPr>
        <w:spacing w:line="240" w:lineRule="auto"/>
      </w:pPr>
      <w:r>
        <w:separator/>
      </w:r>
    </w:p>
  </w:endnote>
  <w:endnote w:type="continuationSeparator" w:id="0">
    <w:p w14:paraId="0EE0ED21" w14:textId="77777777" w:rsidR="000A4261" w:rsidRDefault="000A4261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1E825" w14:textId="77777777" w:rsidR="00405D03" w:rsidRDefault="00405D0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F178C" w14:textId="76DFC803" w:rsidR="00405D03" w:rsidRDefault="00974638" w:rsidP="00974638">
    <w:pPr>
      <w:pStyle w:val="Voettekst"/>
      <w:tabs>
        <w:tab w:val="clear" w:pos="4513"/>
        <w:tab w:val="clear" w:pos="9026"/>
        <w:tab w:val="left" w:pos="22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D13D6" w14:textId="77777777" w:rsidR="00405D03" w:rsidRDefault="00405D0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BF9F6" w14:textId="77777777" w:rsidR="000A4261" w:rsidRDefault="000A4261" w:rsidP="00220940">
      <w:pPr>
        <w:spacing w:line="240" w:lineRule="auto"/>
      </w:pPr>
      <w:r>
        <w:separator/>
      </w:r>
    </w:p>
  </w:footnote>
  <w:footnote w:type="continuationSeparator" w:id="0">
    <w:p w14:paraId="79369EBD" w14:textId="77777777" w:rsidR="000A4261" w:rsidRDefault="000A4261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1CB81" w14:textId="77777777" w:rsidR="00405D03" w:rsidRDefault="00405D0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CED5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9BE12A0" w14:textId="4B48FF53" w:rsidR="004C6BB4" w:rsidRPr="00AB38AE" w:rsidRDefault="004C6BB4" w:rsidP="004C6BB4">
    <w:pPr>
      <w:rPr>
        <w:sz w:val="17"/>
        <w:szCs w:val="17"/>
      </w:rPr>
    </w:pPr>
    <w:r w:rsidRPr="00AB38AE">
      <w:rPr>
        <w:sz w:val="17"/>
        <w:szCs w:val="17"/>
      </w:rPr>
      <w:t>AI 2021-0</w:t>
    </w:r>
    <w:r w:rsidR="00405D03">
      <w:rPr>
        <w:sz w:val="17"/>
        <w:szCs w:val="17"/>
      </w:rPr>
      <w:t>260</w:t>
    </w:r>
  </w:p>
  <w:p w14:paraId="5CD95F10" w14:textId="2054F8F6" w:rsidR="00220940" w:rsidRPr="00974638" w:rsidRDefault="00974638" w:rsidP="00974638">
    <w:pPr>
      <w:pStyle w:val="kopvoorblad"/>
      <w:jc w:val="left"/>
      <w:rPr>
        <w:rFonts w:ascii="Corbel" w:hAnsi="Corbel"/>
        <w:b w:val="0"/>
        <w:sz w:val="17"/>
        <w:szCs w:val="17"/>
      </w:rPr>
    </w:pPr>
    <w:r w:rsidRPr="00974638">
      <w:rPr>
        <w:rFonts w:ascii="Corbel" w:hAnsi="Corbel"/>
        <w:b w:val="0"/>
        <w:sz w:val="17"/>
        <w:szCs w:val="17"/>
      </w:rPr>
      <w:t xml:space="preserve">Raamovereenkomst leveren en plaatsen van speel- en sporttoestellen </w:t>
    </w:r>
    <w:r w:rsidRPr="00974638">
      <w:rPr>
        <w:rFonts w:ascii="Corbel" w:hAnsi="Corbel"/>
        <w:b w:val="0"/>
        <w:sz w:val="17"/>
        <w:szCs w:val="17"/>
      </w:rPr>
      <w:br/>
      <w:t>en leveren en aanbrengen van valondergronden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8299F" w14:textId="77777777" w:rsidR="00405D03" w:rsidRDefault="00405D0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4"/>
    <w:rsid w:val="000A4261"/>
    <w:rsid w:val="000B46D8"/>
    <w:rsid w:val="00177A29"/>
    <w:rsid w:val="00220940"/>
    <w:rsid w:val="002B5524"/>
    <w:rsid w:val="002E442F"/>
    <w:rsid w:val="00367491"/>
    <w:rsid w:val="0038764D"/>
    <w:rsid w:val="003B3222"/>
    <w:rsid w:val="003C19FE"/>
    <w:rsid w:val="00405D03"/>
    <w:rsid w:val="00424DED"/>
    <w:rsid w:val="00431F70"/>
    <w:rsid w:val="00482A4F"/>
    <w:rsid w:val="004C6BB4"/>
    <w:rsid w:val="00527398"/>
    <w:rsid w:val="00632123"/>
    <w:rsid w:val="00664B71"/>
    <w:rsid w:val="00670B0A"/>
    <w:rsid w:val="006B77D2"/>
    <w:rsid w:val="006C583D"/>
    <w:rsid w:val="006D24A4"/>
    <w:rsid w:val="008104C5"/>
    <w:rsid w:val="00831695"/>
    <w:rsid w:val="008402D9"/>
    <w:rsid w:val="00847FFD"/>
    <w:rsid w:val="00854C91"/>
    <w:rsid w:val="0086631D"/>
    <w:rsid w:val="009175F9"/>
    <w:rsid w:val="00974638"/>
    <w:rsid w:val="009761CF"/>
    <w:rsid w:val="009B0D92"/>
    <w:rsid w:val="00A03098"/>
    <w:rsid w:val="00A31D5E"/>
    <w:rsid w:val="00A3732E"/>
    <w:rsid w:val="00A53085"/>
    <w:rsid w:val="00A86DE4"/>
    <w:rsid w:val="00B91FD2"/>
    <w:rsid w:val="00B962AD"/>
    <w:rsid w:val="00BD0C39"/>
    <w:rsid w:val="00BE1DBE"/>
    <w:rsid w:val="00C267FB"/>
    <w:rsid w:val="00CC39EC"/>
    <w:rsid w:val="00D93CF8"/>
    <w:rsid w:val="00DD0355"/>
    <w:rsid w:val="00DE49A7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B3A64"/>
  <w15:docId w15:val="{4C5FA9B6-4857-4C18-8131-A5A9792A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customStyle="1" w:styleId="kopvoorblad">
    <w:name w:val="kop voorblad"/>
    <w:basedOn w:val="Koptekst"/>
    <w:rsid w:val="004C6BB4"/>
    <w:pPr>
      <w:tabs>
        <w:tab w:val="clear" w:pos="4513"/>
        <w:tab w:val="clear" w:pos="9026"/>
      </w:tabs>
      <w:jc w:val="center"/>
    </w:pPr>
    <w:rPr>
      <w:rFonts w:ascii="Arial" w:hAnsi="Arial"/>
      <w:b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C80D-DB94-4872-9B07-F0E57106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29</TotalTime>
  <Pages>2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9</cp:revision>
  <dcterms:created xsi:type="dcterms:W3CDTF">2021-06-18T08:32:00Z</dcterms:created>
  <dcterms:modified xsi:type="dcterms:W3CDTF">2022-02-25T08:37:00Z</dcterms:modified>
</cp:coreProperties>
</file>